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GREEN ITALY 2026 AWARD</w:t>
      </w:r>
    </w:p>
    <w:p>
      <w:pPr>
        <w:jc w:val="center"/>
      </w:pPr>
      <w:r>
        <w:rPr>
          <w:i/>
        </w:rPr>
        <w:t>For the best sustainable innovations in the green sector</w:t>
      </w:r>
    </w:p>
    <w:p>
      <w:r>
        <w:br/>
      </w:r>
    </w:p>
    <w:p>
      <w:r>
        <w:t>The undersigned: ...................................................................................................................</w:t>
      </w:r>
    </w:p>
    <w:p>
      <w:r>
        <w:t>Person in charge for the Company: .........................................................................................</w:t>
      </w:r>
    </w:p>
    <w:p>
      <w:r>
        <w:t>Country: ................................................................................................................................</w:t>
      </w:r>
    </w:p>
    <w:p>
      <w:r>
        <w:t>Tel: .......................................................................................................................................</w:t>
      </w:r>
    </w:p>
    <w:p>
      <w:r>
        <w:t>E-mail: ...................................................................................................................................</w:t>
      </w:r>
    </w:p>
    <w:p>
      <w:r>
        <w:t>Website: ................................................................................................................................</w:t>
      </w:r>
    </w:p>
    <w:p>
      <w:r>
        <w:br/>
      </w:r>
    </w:p>
    <w:p>
      <w:pPr>
        <w:jc w:val="center"/>
      </w:pPr>
      <w:r>
        <w:rPr>
          <w:b/>
          <w:sz w:val="28"/>
        </w:rPr>
        <w:t>REQUESTS TO PARTICIPATE</w:t>
      </w:r>
    </w:p>
    <w:p>
      <w:r>
        <w:t>Select the category:</w:t>
      </w:r>
    </w:p>
    <w:p>
      <w:r>
        <w:t>[  ] Species or varieties of ornamental plants resistant to parasites that enhance the sustainability of parks and gardens;</w:t>
      </w:r>
    </w:p>
    <w:p>
      <w:r>
        <w:t>[  ] Species or varieties of ornamental trees and shrubs characterized by hardiness and low water requirements;</w:t>
      </w:r>
    </w:p>
    <w:p>
      <w:r>
        <w:t>[  ] Species or seed mixtures or turf for creating ornamental, recreational, and sustainable and resilient sports facility lawns;</w:t>
      </w:r>
    </w:p>
    <w:p>
      <w:r>
        <w:t>[  ] Technologies, products, or systems that reduce energy and water requirements for the cultivation of ornamental plants and the management of parks and gardens;</w:t>
      </w:r>
    </w:p>
    <w:p>
      <w:r>
        <w:t>[  ] Innovative and sustainable machinery for nurseries and green area management;</w:t>
      </w:r>
    </w:p>
    <w:p>
      <w:r>
        <w:t>[  ] Furnishing elements for green areas.</w:t>
      </w:r>
    </w:p>
    <w:p>
      <w:r>
        <w:br/>
      </w:r>
    </w:p>
    <w:p>
      <w:r>
        <w:t>Product name: ........................................................................................................................</w:t>
      </w:r>
    </w:p>
    <w:p>
      <w:r>
        <w:t>Description:</w:t>
      </w:r>
    </w:p>
    <w:p>
      <w:r>
        <w:t>................................................................................................................................................</w:t>
      </w:r>
    </w:p>
    <w:p>
      <w:r>
        <w:t>................................................................................................................................................</w:t>
      </w:r>
    </w:p>
    <w:p>
      <w:r>
        <w:t>................................................................................................................................................</w:t>
      </w:r>
    </w:p>
    <w:p>
      <w:r>
        <w:t>................................................................................................................................................</w:t>
      </w:r>
    </w:p>
    <w:p>
      <w:r>
        <w:br/>
      </w:r>
    </w:p>
    <w:p>
      <w:pPr>
        <w:jc w:val="center"/>
      </w:pPr>
      <w:r>
        <w:rPr>
          <w:b/>
          <w:i/>
        </w:rPr>
        <w:t>Please attach photos and technical data sheets of the product.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